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FD5C" w14:textId="721DDE21" w:rsidR="004D424C" w:rsidRPr="004D424C" w:rsidRDefault="004D424C" w:rsidP="004D424C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231975302"/>
      <w:r>
        <w:rPr>
          <w:rFonts w:ascii="Verdana" w:eastAsia="DejaVu Sans" w:hAnsi="Verdana" w:cs="Times New Roman"/>
          <w:sz w:val="24"/>
          <w:lang w:eastAsia="nl-NL"/>
        </w:rPr>
        <w:t xml:space="preserve">Bijlage C </w:t>
      </w:r>
      <w:r w:rsidRPr="004D424C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124F7809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14:paraId="0DBC9AEF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17907601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14:paraId="1C0BBA2A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08F1A0C6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14:paraId="38B1724B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0A7A8117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14:paraId="18B6FAAB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3EBB2526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14:paraId="2C8CF108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36078BA9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14:paraId="5A859E5F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53198365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D424C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14:paraId="14D28E37" w14:textId="77777777" w:rsidR="004D424C" w:rsidRPr="004D424C" w:rsidRDefault="004D424C" w:rsidP="004D424C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6CA68342" w14:textId="66FF0CAF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 xml:space="preserve">dient hierbij voor de zaak met zaaknummer </w:t>
      </w:r>
      <w:r w:rsidR="00DD0583" w:rsidRPr="00DD0583">
        <w:rPr>
          <w:rFonts w:ascii="Verdana" w:eastAsia="DejaVu Sans" w:hAnsi="Verdana" w:cs="Arial"/>
          <w:lang w:eastAsia="nl-NL"/>
        </w:rPr>
        <w:t>31219254</w:t>
      </w:r>
      <w:r w:rsidRPr="004D424C">
        <w:rPr>
          <w:rFonts w:ascii="Verdana" w:eastAsia="DejaVu Sans" w:hAnsi="Verdana" w:cs="Arial"/>
          <w:lang w:eastAsia="nl-NL"/>
        </w:rPr>
        <w:t xml:space="preserve">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D424C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D424C">
        <w:rPr>
          <w:rFonts w:ascii="Verdana" w:eastAsia="DejaVu Sans" w:hAnsi="Verdana" w:cs="Arial"/>
          <w:lang w:eastAsia="nl-NL"/>
        </w:rPr>
        <w:t>inschrijver zich beroept:</w:t>
      </w:r>
    </w:p>
    <w:p w14:paraId="4B066C6B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507A1F02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4D424C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D424C">
        <w:rPr>
          <w:rFonts w:ascii="Verdana" w:eastAsia="DejaVu Sans" w:hAnsi="Verdana" w:cs="Arial"/>
          <w:lang w:eastAsia="nl-NL"/>
        </w:rPr>
        <w:t>inschrijver zich beroept*:</w:t>
      </w:r>
    </w:p>
    <w:p w14:paraId="78047D45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14:paraId="5F46AF55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35C1460B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>Documenten:</w:t>
      </w:r>
    </w:p>
    <w:p w14:paraId="52A8D8A1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14:paraId="328B8104" w14:textId="77777777" w:rsidR="004D424C" w:rsidRPr="004D424C" w:rsidRDefault="004D424C" w:rsidP="004D424C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D424C">
        <w:rPr>
          <w:rFonts w:ascii="Verdana" w:eastAsia="DejaVu Sans" w:hAnsi="Verdana" w:cs="Times New Roman"/>
          <w:szCs w:val="24"/>
          <w:lang w:eastAsia="nl-NL"/>
        </w:rPr>
        <w:t>-</w:t>
      </w:r>
      <w:r w:rsidRPr="004D424C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14:paraId="2CE138D7" w14:textId="77777777" w:rsidR="004D424C" w:rsidRPr="004D424C" w:rsidRDefault="004D424C" w:rsidP="004D424C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D424C">
        <w:rPr>
          <w:rFonts w:ascii="Verdana" w:eastAsia="DejaVu Sans" w:hAnsi="Verdana" w:cs="Times New Roman"/>
          <w:szCs w:val="24"/>
          <w:lang w:eastAsia="nl-NL"/>
        </w:rPr>
        <w:t>-</w:t>
      </w:r>
      <w:r w:rsidRPr="004D424C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14:paraId="574E6765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4D424C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4D424C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4D424C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14:paraId="75E17EFB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66D15599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>en verklaart dat:</w:t>
      </w:r>
    </w:p>
    <w:p w14:paraId="07CDB683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79DF7097" w14:textId="77777777" w:rsidR="004D424C" w:rsidRPr="004D424C" w:rsidRDefault="004D424C" w:rsidP="004D424C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>1.</w:t>
      </w:r>
      <w:r w:rsidRPr="004D424C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0BEF491E" w14:textId="77777777" w:rsidR="004D424C" w:rsidRPr="004D424C" w:rsidRDefault="004D424C" w:rsidP="004D424C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D424C">
        <w:rPr>
          <w:rFonts w:ascii="Verdana" w:eastAsia="DejaVu Sans" w:hAnsi="Verdana" w:cs="Arial"/>
          <w:lang w:eastAsia="nl-NL"/>
        </w:rPr>
        <w:t>2.</w:t>
      </w:r>
      <w:r w:rsidRPr="004D424C">
        <w:rPr>
          <w:rFonts w:ascii="Verdana" w:eastAsia="DejaVu Sans" w:hAnsi="Verdana" w:cs="Arial"/>
          <w:lang w:eastAsia="nl-NL"/>
        </w:rPr>
        <w:tab/>
      </w:r>
      <w:r w:rsidRPr="004D424C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D424C">
        <w:rPr>
          <w:rFonts w:ascii="Verdana" w:eastAsia="DejaVu Sans" w:hAnsi="Verdana" w:cs="Arial"/>
          <w:lang w:eastAsia="nl-NL"/>
        </w:rPr>
        <w:t>.</w:t>
      </w:r>
    </w:p>
    <w:p w14:paraId="75D4CBE7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7F9F4C1C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1D37BD4B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4D424C">
        <w:rPr>
          <w:rFonts w:ascii="Verdana" w:eastAsia="DejaVu Sans" w:hAnsi="Verdana" w:cs="Arial"/>
          <w:b/>
          <w:lang w:eastAsia="nl-NL"/>
        </w:rPr>
        <w:t>Ondertekening</w:t>
      </w:r>
    </w:p>
    <w:p w14:paraId="7E65A81B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14:paraId="1CEF070D" w14:textId="77777777" w:rsidR="004D424C" w:rsidRPr="004D424C" w:rsidRDefault="004D424C" w:rsidP="004D424C">
      <w:pPr>
        <w:spacing w:line="240" w:lineRule="atLeast"/>
        <w:rPr>
          <w:rFonts w:ascii="Verdana" w:eastAsia="DejaVu Sans" w:hAnsi="Verdana" w:cs="Times New Roman"/>
          <w:color w:val="000000"/>
          <w:szCs w:val="24"/>
          <w:lang w:eastAsia="nl-NL"/>
        </w:rPr>
      </w:pPr>
      <w:r w:rsidRPr="004D424C">
        <w:rPr>
          <w:rFonts w:ascii="Verdana" w:eastAsia="DejaVu Sans" w:hAnsi="Verdana" w:cs="Times New Roman"/>
          <w:szCs w:val="24"/>
          <w:lang w:eastAsia="nl-NL"/>
        </w:rPr>
        <w:t xml:space="preserve">Deze verklaring dient digitaal te worden ondertekend conform </w:t>
      </w:r>
      <w:bookmarkStart w:id="2" w:name="bwAP_NO_aan41"/>
      <w:r w:rsidRPr="004D424C">
        <w:rPr>
          <w:rFonts w:ascii="Verdana" w:eastAsia="DejaVu Sans" w:hAnsi="Verdana" w:cs="Times New Roman"/>
          <w:vanish/>
          <w:color w:val="E0E0E0"/>
          <w:szCs w:val="24"/>
          <w:lang w:eastAsia="nl-NL"/>
        </w:rPr>
        <w:t xml:space="preserve">paragraaf 4.3 respectievelijk </w:t>
      </w:r>
      <w:bookmarkEnd w:id="2"/>
      <w:r w:rsidRPr="004D424C">
        <w:rPr>
          <w:rFonts w:ascii="Verdana" w:eastAsia="DejaVu Sans" w:hAnsi="Verdana" w:cs="Times New Roman"/>
          <w:szCs w:val="24"/>
          <w:lang w:eastAsia="nl-NL"/>
        </w:rPr>
        <w:t xml:space="preserve">paragraaf </w:t>
      </w:r>
      <w:bookmarkStart w:id="3" w:name="bwParagraaf_nr_631_7"/>
      <w:r w:rsidRPr="004D424C">
        <w:rPr>
          <w:rFonts w:ascii="Verdana" w:eastAsia="DejaVu Sans" w:hAnsi="Verdana" w:cs="Times New Roman"/>
          <w:szCs w:val="24"/>
          <w:lang w:eastAsia="nl-NL"/>
        </w:rPr>
        <w:t>4.3.1</w:t>
      </w:r>
      <w:bookmarkEnd w:id="3"/>
      <w:r w:rsidRPr="004D424C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</w:p>
    <w:p w14:paraId="75CD3DA9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4B6DE" w14:textId="77777777" w:rsidR="00247DC8" w:rsidRDefault="00247DC8" w:rsidP="0088501B">
      <w:r>
        <w:separator/>
      </w:r>
    </w:p>
  </w:endnote>
  <w:endnote w:type="continuationSeparator" w:id="0">
    <w:p w14:paraId="79FFC4D9" w14:textId="77777777" w:rsidR="00247DC8" w:rsidRDefault="00247DC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EBCE6" w14:textId="77777777" w:rsidR="00435D17" w:rsidRDefault="00435D1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FE57" w14:textId="77777777" w:rsidR="00435D17" w:rsidRDefault="00435D1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325E" w14:textId="77777777" w:rsidR="00435D17" w:rsidRDefault="00435D1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C0641" w14:textId="77777777" w:rsidR="00247DC8" w:rsidRDefault="00247DC8" w:rsidP="0088501B">
      <w:r>
        <w:separator/>
      </w:r>
    </w:p>
  </w:footnote>
  <w:footnote w:type="continuationSeparator" w:id="0">
    <w:p w14:paraId="709F6DAD" w14:textId="77777777" w:rsidR="00247DC8" w:rsidRDefault="00247DC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F8A6" w14:textId="77777777" w:rsidR="00435D17" w:rsidRDefault="00435D1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1C48" w14:textId="06887ED2" w:rsidR="00647970" w:rsidRPr="00640EB9" w:rsidRDefault="00647970" w:rsidP="00647970">
    <w:pPr>
      <w:tabs>
        <w:tab w:val="left" w:pos="1260"/>
      </w:tabs>
      <w:rPr>
        <w:rFonts w:cs="V&amp;W Syntax (Adobe)"/>
        <w:color w:val="BFBFBF" w:themeColor="background1" w:themeShade="BF"/>
        <w:sz w:val="14"/>
        <w:szCs w:val="20"/>
      </w:rPr>
    </w:pP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Bijlage </w:t>
    </w:r>
    <w:r w:rsidR="00435D17">
      <w:rPr>
        <w:rFonts w:cs="V&amp;W Syntax (Adobe)"/>
        <w:color w:val="BFBFBF" w:themeColor="background1" w:themeShade="BF"/>
        <w:sz w:val="14"/>
        <w:szCs w:val="20"/>
      </w:rPr>
      <w:t>C</w:t>
    </w: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 | zaaknummer: 31219254</w:t>
    </w:r>
  </w:p>
  <w:p w14:paraId="11C49ED7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52DF" w14:textId="77777777" w:rsidR="00435D17" w:rsidRDefault="00435D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1424763771">
    <w:abstractNumId w:val="9"/>
  </w:num>
  <w:num w:numId="2" w16cid:durableId="1568959600">
    <w:abstractNumId w:val="11"/>
  </w:num>
  <w:num w:numId="3" w16cid:durableId="321932977">
    <w:abstractNumId w:val="27"/>
  </w:num>
  <w:num w:numId="4" w16cid:durableId="1955407004">
    <w:abstractNumId w:val="10"/>
  </w:num>
  <w:num w:numId="5" w16cid:durableId="834606741">
    <w:abstractNumId w:val="15"/>
  </w:num>
  <w:num w:numId="6" w16cid:durableId="1500727870">
    <w:abstractNumId w:val="18"/>
  </w:num>
  <w:num w:numId="7" w16cid:durableId="1484932735">
    <w:abstractNumId w:val="2"/>
  </w:num>
  <w:num w:numId="8" w16cid:durableId="1184632120">
    <w:abstractNumId w:val="1"/>
  </w:num>
  <w:num w:numId="9" w16cid:durableId="1157113891">
    <w:abstractNumId w:val="0"/>
  </w:num>
  <w:num w:numId="10" w16cid:durableId="1361707890">
    <w:abstractNumId w:val="7"/>
  </w:num>
  <w:num w:numId="11" w16cid:durableId="530920177">
    <w:abstractNumId w:val="5"/>
  </w:num>
  <w:num w:numId="12" w16cid:durableId="353382256">
    <w:abstractNumId w:val="5"/>
  </w:num>
  <w:num w:numId="13" w16cid:durableId="1110205576">
    <w:abstractNumId w:val="28"/>
  </w:num>
  <w:num w:numId="14" w16cid:durableId="535123334">
    <w:abstractNumId w:val="3"/>
  </w:num>
  <w:num w:numId="15" w16cid:durableId="470289803">
    <w:abstractNumId w:val="16"/>
  </w:num>
  <w:num w:numId="16" w16cid:durableId="930117591">
    <w:abstractNumId w:val="22"/>
  </w:num>
  <w:num w:numId="17" w16cid:durableId="1147744331">
    <w:abstractNumId w:val="8"/>
  </w:num>
  <w:num w:numId="18" w16cid:durableId="1101338350">
    <w:abstractNumId w:val="19"/>
  </w:num>
  <w:num w:numId="19" w16cid:durableId="1687437887">
    <w:abstractNumId w:val="29"/>
  </w:num>
  <w:num w:numId="20" w16cid:durableId="1935551960">
    <w:abstractNumId w:val="12"/>
  </w:num>
  <w:num w:numId="21" w16cid:durableId="591738728">
    <w:abstractNumId w:val="21"/>
  </w:num>
  <w:num w:numId="22" w16cid:durableId="851335719">
    <w:abstractNumId w:val="24"/>
  </w:num>
  <w:num w:numId="23" w16cid:durableId="1732801265">
    <w:abstractNumId w:val="17"/>
  </w:num>
  <w:num w:numId="24" w16cid:durableId="1865626987">
    <w:abstractNumId w:val="26"/>
  </w:num>
  <w:num w:numId="25" w16cid:durableId="928927135">
    <w:abstractNumId w:val="25"/>
  </w:num>
  <w:num w:numId="26" w16cid:durableId="640235056">
    <w:abstractNumId w:val="6"/>
  </w:num>
  <w:num w:numId="27" w16cid:durableId="896012567">
    <w:abstractNumId w:val="14"/>
  </w:num>
  <w:num w:numId="28" w16cid:durableId="1357384704">
    <w:abstractNumId w:val="20"/>
  </w:num>
  <w:num w:numId="29" w16cid:durableId="361326624">
    <w:abstractNumId w:val="4"/>
  </w:num>
  <w:num w:numId="30" w16cid:durableId="1919561562">
    <w:abstractNumId w:val="13"/>
  </w:num>
  <w:num w:numId="31" w16cid:durableId="5355055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24C"/>
    <w:rsid w:val="00043163"/>
    <w:rsid w:val="00056D70"/>
    <w:rsid w:val="00075275"/>
    <w:rsid w:val="000B3F94"/>
    <w:rsid w:val="000E1F3B"/>
    <w:rsid w:val="00135B8A"/>
    <w:rsid w:val="00173156"/>
    <w:rsid w:val="001D6F03"/>
    <w:rsid w:val="00247DC8"/>
    <w:rsid w:val="00267152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35D17"/>
    <w:rsid w:val="00450447"/>
    <w:rsid w:val="004B0EA1"/>
    <w:rsid w:val="004D424C"/>
    <w:rsid w:val="004D766D"/>
    <w:rsid w:val="005A4FBE"/>
    <w:rsid w:val="005D2CF1"/>
    <w:rsid w:val="005E046F"/>
    <w:rsid w:val="006006F5"/>
    <w:rsid w:val="00647970"/>
    <w:rsid w:val="00650A9B"/>
    <w:rsid w:val="006811B1"/>
    <w:rsid w:val="006D2E66"/>
    <w:rsid w:val="006F42D7"/>
    <w:rsid w:val="007435A7"/>
    <w:rsid w:val="007F4AEA"/>
    <w:rsid w:val="00881835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AA44AC"/>
    <w:rsid w:val="00B022C4"/>
    <w:rsid w:val="00B16B41"/>
    <w:rsid w:val="00B31D87"/>
    <w:rsid w:val="00B559E9"/>
    <w:rsid w:val="00B72222"/>
    <w:rsid w:val="00B80650"/>
    <w:rsid w:val="00C36FAA"/>
    <w:rsid w:val="00C71133"/>
    <w:rsid w:val="00CA55CC"/>
    <w:rsid w:val="00CB3317"/>
    <w:rsid w:val="00DA3555"/>
    <w:rsid w:val="00DD0583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0D86F"/>
  <w15:chartTrackingRefBased/>
  <w15:docId w15:val="{D4C39CBC-A7DA-4F1A-B704-6A94C548A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D42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4D42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D42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D42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4D424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424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424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424C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63A49E9CC1556345B64AFA673757EBA9" ma:contentTypeVersion="16" ma:contentTypeDescription="Create a new document." ma:contentTypeScope="" ma:versionID="36f7d6a4ed62968e08221d210188e8f2">
  <xsd:schema xmlns:xsd="http://www.w3.org/2001/XMLSchema" xmlns:xs="http://www.w3.org/2001/XMLSchema" xmlns:p="http://schemas.microsoft.com/office/2006/metadata/properties" xmlns:ns2="cb665cb2-4c1b-4338-95f1-4dd7cd771ce0" xmlns:ns3="054ce316-84cf-4a3d-be3b-3d922fcfc1b6" targetNamespace="http://schemas.microsoft.com/office/2006/metadata/properties" ma:root="true" ma:fieldsID="be14976b10e9329236e9da328bf5c832" ns2:_="" ns3:_="">
    <xsd:import namespace="cb665cb2-4c1b-4338-95f1-4dd7cd771ce0"/>
    <xsd:import namespace="054ce316-84cf-4a3d-be3b-3d922fcfc1b6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Concept"/>
          <xsd:enumeration value="Definitief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e209caae-64ae-40ba-b819-d57b7732ede1}" ma:internalName="TaxCatchAll" ma:showField="CatchAllData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e209caae-64ae-40ba-b819-d57b7732ede1}" ma:internalName="TaxCatchAllLabel" ma:readOnly="true" ma:showField="CatchAllDataLabel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ce316-84cf-4a3d-be3b-3d922fcfc1b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054ce316-84cf-4a3d-be3b-3d922fcfc1b6">CON00-2070927368-838</_dlc_DocId>
    <TaxCatchAll xmlns="cb665cb2-4c1b-4338-95f1-4dd7cd771ce0">
      <Value>32</Value>
      <Value>3</Value>
      <Value>2</Value>
      <Value>1</Value>
    </TaxCatchAll>
    <_dlc_DocIdUrl xmlns="054ce316-84cf-4a3d-be3b-3d922fcfc1b6">
      <Url>https://connect.sp02.rws.nl/sites/M250510927/_layouts/15/DocIdRedir.aspx?ID=CON00-2070927368-838</Url>
      <Description>CON00-2070927368-838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Connect-Archiefwaardig xmlns="cb665cb2-4c1b-4338-95f1-4dd7cd771ce0">Ja</Connect-Archiefwaardig>
  </documentManagement>
</p:properties>
</file>

<file path=customXml/itemProps1.xml><?xml version="1.0" encoding="utf-8"?>
<ds:datastoreItem xmlns:ds="http://schemas.openxmlformats.org/officeDocument/2006/customXml" ds:itemID="{95254134-B7A6-47EC-91D7-62870947C9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5F8019F-C951-4F5A-9B1E-0C65976EE37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D62412-EA66-4F0D-9AA8-BE0E0B274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7ADF3-A586-4134-8B7E-49DC68967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054ce316-84cf-4a3d-be3b-3d922fcfc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70DCFA-61F7-4E7B-8FCB-85D7A8580299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054ce316-84cf-4a3d-be3b-3d922fcfc1b6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Schoonheim, Ronald (RWS GPO)</dc:creator>
  <cp:keywords/>
  <dc:description/>
  <cp:lastModifiedBy>Vollenbrock, Maya (RWS GPO)</cp:lastModifiedBy>
  <cp:revision>5</cp:revision>
  <dcterms:created xsi:type="dcterms:W3CDTF">2026-06-10T09:11:00Z</dcterms:created>
  <dcterms:modified xsi:type="dcterms:W3CDTF">2026-08-07T12:14:00Z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bd8c863d0e84969b217bbeafdb75459">
    <vt:lpwstr>RWS Bedrijfsvertrouwelijk/geen|1523f3d8-a3f5-4033-a4d4-a04bf7d6d8cc</vt:lpwstr>
  </property>
  <property fmtid="{D5CDD505-2E9C-101B-9397-08002B2CF9AE}" pid="3" name="ContentTypeId">
    <vt:lpwstr>0x01010038BEFAC7D94B314F8B0C5C561B2BF5080063A49E9CC1556345B64AFA673757EBA9</vt:lpwstr>
  </property>
  <property fmtid="{D5CDD505-2E9C-101B-9397-08002B2CF9AE}" pid="4" name="_dlc_DocIdItemGuid">
    <vt:lpwstr>c13fa513-dd58-4ded-9239-bff065f0feaf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Vertrouwelijkheid">
    <vt:lpwstr>3;#RWS Bedrijfsvertrouwelijk/geen|1523f3d8-a3f5-4033-a4d4-a04bf7d6d8cc</vt:lpwstr>
  </property>
  <property fmtid="{D5CDD505-2E9C-101B-9397-08002B2CF9AE}" pid="8" name="Connect-Persoonsvertrouwelijkheid">
    <vt:lpwstr>2;#Geen|a0814100-4302-49f4-9f40-b7d42012644c</vt:lpwstr>
  </property>
  <property fmtid="{D5CDD505-2E9C-101B-9397-08002B2CF9AE}" pid="9" name="Connect-Documenttype">
    <vt:lpwstr>32;#Formulier|586231be-cbc3-430c-a3c0-2ac9a76a4dc8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IPMrol">
    <vt:lpwstr/>
  </property>
  <property fmtid="{D5CDD505-2E9C-101B-9397-08002B2CF9AE}" pid="13" name="Connect-Activiteit">
    <vt:lpwstr/>
  </property>
  <property fmtid="{D5CDD505-2E9C-101B-9397-08002B2CF9AE}" pid="14" name="j7965235a8fd41fb89d2a664ecf0f7a1">
    <vt:lpwstr/>
  </property>
  <property fmtid="{D5CDD505-2E9C-101B-9397-08002B2CF9AE}" pid="15" name="Connect-Classificatiecode">
    <vt:lpwstr/>
  </property>
</Properties>
</file>